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0850" w14:textId="65F9C4D6" w:rsidR="00821DD9" w:rsidRPr="000E4F6C" w:rsidRDefault="000E4F6C" w:rsidP="00207BA5">
      <w:pPr>
        <w:rPr>
          <w:rFonts w:ascii="Verdana" w:hAnsi="Verdana"/>
          <w:sz w:val="20"/>
          <w:szCs w:val="20"/>
        </w:rPr>
      </w:pPr>
      <w:r w:rsidRPr="000E4F6C">
        <w:rPr>
          <w:rFonts w:ascii="Verdana" w:hAnsi="Verdana"/>
          <w:sz w:val="20"/>
          <w:szCs w:val="20"/>
        </w:rPr>
        <w:t>Załącznik nr 2</w:t>
      </w: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4A31C2">
        <w:trPr>
          <w:trHeight w:val="797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5441DA8" w14:textId="091FC1BF" w:rsidR="00A807FC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040091">
        <w:rPr>
          <w:rFonts w:ascii="Verdana" w:hAnsi="Verdana"/>
          <w:b/>
        </w:rPr>
        <w:t xml:space="preserve">Nawiązując do ogłoszenia o zamówieniu w postępowaniu o udzielenie zamówienia </w:t>
      </w:r>
      <w:r w:rsidR="00B54D76" w:rsidRPr="00B54D76">
        <w:rPr>
          <w:rFonts w:ascii="Verdana" w:hAnsi="Verdana"/>
          <w:b/>
        </w:rPr>
        <w:t xml:space="preserve">o wartości mniejszej niż 170.000,00 PLN lub wyłączonym spod stosowania przepisów ustawy – Prawo zamówień publicznych </w:t>
      </w:r>
      <w:r w:rsidRPr="00040091">
        <w:rPr>
          <w:rFonts w:ascii="Verdana" w:hAnsi="Verdana"/>
          <w:b/>
        </w:rPr>
        <w:t xml:space="preserve"> na: </w:t>
      </w: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090CCCCF" w14:textId="2ED06B1F" w:rsidR="009004D2" w:rsidRDefault="009004D2" w:rsidP="009004D2">
      <w:pPr>
        <w:jc w:val="both"/>
        <w:rPr>
          <w:rFonts w:ascii="Verdana" w:hAnsi="Verdana"/>
          <w:b/>
          <w:iCs/>
          <w:sz w:val="18"/>
          <w:szCs w:val="18"/>
        </w:rPr>
      </w:pPr>
      <w:bookmarkStart w:id="0" w:name="_Hlk200637203"/>
      <w:r w:rsidRPr="009004D2">
        <w:rPr>
          <w:rFonts w:ascii="Verdana" w:hAnsi="Verdana"/>
          <w:b/>
          <w:iCs/>
          <w:sz w:val="18"/>
          <w:szCs w:val="18"/>
        </w:rPr>
        <w:t xml:space="preserve">Usługa ochrony osób i mienia oraz monitoring w obiektach administrowanych przez Generalną Dyrekcję Dróg Krajowych i Autostrad Oddział w Szczecinie </w:t>
      </w:r>
      <w:r w:rsidR="006C179E">
        <w:rPr>
          <w:rFonts w:ascii="Verdana" w:hAnsi="Verdana"/>
          <w:b/>
          <w:iCs/>
          <w:sz w:val="18"/>
          <w:szCs w:val="18"/>
        </w:rPr>
        <w:t>– Obwód Drogowy w Przybiernowie</w:t>
      </w:r>
    </w:p>
    <w:p w14:paraId="0CAA5E07" w14:textId="77777777" w:rsidR="006C179E" w:rsidRPr="009004D2" w:rsidRDefault="006C179E" w:rsidP="009004D2">
      <w:pPr>
        <w:jc w:val="both"/>
        <w:rPr>
          <w:rFonts w:ascii="Verdana" w:hAnsi="Verdana"/>
          <w:b/>
          <w:iCs/>
          <w:sz w:val="18"/>
          <w:szCs w:val="18"/>
        </w:rPr>
      </w:pPr>
    </w:p>
    <w:bookmarkEnd w:id="0"/>
    <w:p w14:paraId="130B62F9" w14:textId="55A476C0" w:rsidR="0093442F" w:rsidRDefault="0093442F" w:rsidP="0093442F">
      <w:pPr>
        <w:ind w:left="1410" w:hanging="1410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GDDKiA Oddział w Szczecinie Rejon w Nowogardzie Obwód Drogowy  w Przybiernowie</w:t>
      </w:r>
    </w:p>
    <w:p w14:paraId="36E0B10A" w14:textId="5BB5E908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ul. Kościuszki 23, 72-110 Przybiernów.</w:t>
      </w:r>
    </w:p>
    <w:p w14:paraId="1EC5B987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</w:p>
    <w:p w14:paraId="4914C27D" w14:textId="77777777" w:rsidR="00157C3F" w:rsidRPr="00157C3F" w:rsidRDefault="00157C3F" w:rsidP="00157C3F">
      <w:pPr>
        <w:tabs>
          <w:tab w:val="left" w:pos="1701"/>
        </w:tabs>
        <w:ind w:left="1418" w:hanging="1418"/>
        <w:jc w:val="both"/>
        <w:rPr>
          <w:rFonts w:ascii="Verdana" w:hAnsi="Verdana"/>
          <w:sz w:val="16"/>
          <w:szCs w:val="18"/>
        </w:rPr>
      </w:pPr>
    </w:p>
    <w:p w14:paraId="7048424E" w14:textId="77777777" w:rsidR="00157C3F" w:rsidRPr="00E911BB" w:rsidRDefault="00157C3F" w:rsidP="00157C3F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445947BB" w14:textId="6CB9C9CB" w:rsidR="00B42359" w:rsidRDefault="00A807FC" w:rsidP="00A65594">
      <w:pPr>
        <w:spacing w:before="120"/>
        <w:jc w:val="both"/>
        <w:rPr>
          <w:rFonts w:ascii="Verdana" w:hAnsi="Verdana" w:cs="Verdana"/>
          <w:b/>
          <w:bCs/>
          <w:sz w:val="18"/>
          <w:szCs w:val="20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B54D76">
        <w:rPr>
          <w:rFonts w:ascii="Verdana" w:hAnsi="Verdana" w:cs="Verdana"/>
          <w:b/>
          <w:bCs/>
          <w:sz w:val="18"/>
          <w:szCs w:val="20"/>
        </w:rPr>
        <w:t>F-2.2431.</w:t>
      </w:r>
      <w:r w:rsidR="0093442F">
        <w:rPr>
          <w:rFonts w:ascii="Verdana" w:hAnsi="Verdana" w:cs="Verdana"/>
          <w:b/>
          <w:bCs/>
          <w:sz w:val="18"/>
          <w:szCs w:val="20"/>
        </w:rPr>
        <w:t>40</w:t>
      </w:r>
      <w:r w:rsidR="006C179E">
        <w:rPr>
          <w:rFonts w:ascii="Verdana" w:hAnsi="Verdana" w:cs="Verdana"/>
          <w:b/>
          <w:bCs/>
          <w:sz w:val="18"/>
          <w:szCs w:val="20"/>
        </w:rPr>
        <w:t>a</w:t>
      </w:r>
      <w:r w:rsidR="00B54D76">
        <w:rPr>
          <w:rFonts w:ascii="Verdana" w:hAnsi="Verdana" w:cs="Verdana"/>
          <w:b/>
          <w:bCs/>
          <w:sz w:val="18"/>
          <w:szCs w:val="20"/>
        </w:rPr>
        <w:t>.202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6</w:t>
      </w:r>
    </w:p>
    <w:p w14:paraId="669CE983" w14:textId="77777777" w:rsidR="004A31C2" w:rsidRPr="00974BAA" w:rsidRDefault="004A31C2" w:rsidP="00A65594">
      <w:pPr>
        <w:spacing w:before="120"/>
        <w:jc w:val="both"/>
        <w:rPr>
          <w:rFonts w:ascii="Verdana" w:hAnsi="Verdana"/>
          <w:b/>
          <w:sz w:val="18"/>
        </w:rPr>
      </w:pP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1AAD33CD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8156468" w14:textId="77777777" w:rsidR="0093442F" w:rsidRDefault="0093442F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ACEF1DB" w14:textId="4592D940" w:rsidR="00523C6F" w:rsidRPr="0093442F" w:rsidRDefault="00207BA5" w:rsidP="0093442F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>na wykonanie przedmiotu zamówienia zgodnie z</w:t>
      </w:r>
      <w:r w:rsidR="0093442F">
        <w:rPr>
          <w:rFonts w:ascii="Verdana" w:hAnsi="Verdana"/>
        </w:rPr>
        <w:t xml:space="preserve">e </w:t>
      </w:r>
      <w:r w:rsidR="00950DA4" w:rsidRPr="00040091">
        <w:rPr>
          <w:rFonts w:ascii="Verdana" w:hAnsi="Verdana"/>
        </w:rPr>
        <w:t xml:space="preserve"> </w:t>
      </w:r>
      <w:r w:rsidR="0093442F" w:rsidRPr="0093442F">
        <w:rPr>
          <w:rFonts w:ascii="Verdana" w:hAnsi="Verdana"/>
        </w:rPr>
        <w:t>specyfikacj</w:t>
      </w:r>
      <w:r w:rsidR="0093442F">
        <w:rPr>
          <w:rFonts w:ascii="Verdana" w:hAnsi="Verdana"/>
        </w:rPr>
        <w:t>ą</w:t>
      </w:r>
      <w:r w:rsidR="0093442F" w:rsidRPr="0093442F">
        <w:rPr>
          <w:rFonts w:ascii="Verdana" w:hAnsi="Verdana"/>
        </w:rPr>
        <w:t xml:space="preserve"> warunków zamówienia</w:t>
      </w:r>
      <w:r w:rsidR="0093442F">
        <w:rPr>
          <w:rFonts w:ascii="Verdana" w:hAnsi="Verdana"/>
        </w:rPr>
        <w:t xml:space="preserve"> (SWZ) i o</w:t>
      </w:r>
      <w:r w:rsidR="00B54D76">
        <w:rPr>
          <w:rFonts w:ascii="Verdana" w:hAnsi="Verdana"/>
        </w:rPr>
        <w:t>pisem przedmiotu zmówienia</w:t>
      </w:r>
      <w:r w:rsidR="0093442F">
        <w:rPr>
          <w:rFonts w:ascii="Verdana" w:hAnsi="Verdana"/>
        </w:rPr>
        <w:t xml:space="preserve"> do dla </w:t>
      </w:r>
      <w:r w:rsidR="00214CC6" w:rsidRPr="00040091">
        <w:rPr>
          <w:rFonts w:ascii="Verdana" w:hAnsi="Verdana"/>
        </w:rPr>
        <w:t xml:space="preserve"> niniejszego postępowania (</w:t>
      </w:r>
      <w:r w:rsidR="00B54D76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</w:t>
      </w:r>
      <w:r w:rsidR="0093442F">
        <w:rPr>
          <w:rFonts w:ascii="Verdana" w:hAnsi="Verdana"/>
        </w:rPr>
        <w:t>.</w:t>
      </w:r>
    </w:p>
    <w:p w14:paraId="50214463" w14:textId="2E7F748C" w:rsidR="00AF1CD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 </w:t>
      </w:r>
      <w:r w:rsidR="0093442F">
        <w:rPr>
          <w:rFonts w:ascii="Verdana" w:hAnsi="Verdana"/>
        </w:rPr>
        <w:t>o</w:t>
      </w:r>
      <w:r w:rsidR="00B54D76" w:rsidRPr="00B54D76">
        <w:rPr>
          <w:rFonts w:ascii="Verdana" w:hAnsi="Verdana"/>
        </w:rPr>
        <w:t xml:space="preserve">pisem przedmiotu zmówienia </w:t>
      </w:r>
      <w:r w:rsidR="0093442F">
        <w:rPr>
          <w:rFonts w:ascii="Verdana" w:hAnsi="Verdana"/>
        </w:rPr>
        <w:t xml:space="preserve">i SWZ </w:t>
      </w:r>
      <w:r w:rsidRPr="00040091">
        <w:rPr>
          <w:rFonts w:ascii="Verdana" w:hAnsi="Verdana"/>
        </w:rPr>
        <w:t>i uznajemy się za związanych określonymi w nich postanowieniami i zasadami postępowania.</w:t>
      </w:r>
    </w:p>
    <w:p w14:paraId="6AA6E5D0" w14:textId="77777777" w:rsidR="006C179E" w:rsidRPr="00056A1E" w:rsidRDefault="006C179E" w:rsidP="00D34E35">
      <w:pPr>
        <w:pStyle w:val="Zwykytekst1"/>
        <w:tabs>
          <w:tab w:val="left" w:pos="284"/>
        </w:tabs>
        <w:spacing w:before="120"/>
        <w:ind w:left="283"/>
        <w:jc w:val="both"/>
        <w:rPr>
          <w:rFonts w:ascii="Verdana" w:hAnsi="Verdana"/>
        </w:rPr>
      </w:pP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lastRenderedPageBreak/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1FCB5D4B" w:rsidR="00653486" w:rsidRDefault="00653486" w:rsidP="006C179E">
      <w:pPr>
        <w:pStyle w:val="Akapitzlist"/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>kosztorysem ofertowym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6E58813F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7F7BBC">
        <w:rPr>
          <w:rFonts w:ascii="Verdana" w:eastAsiaTheme="minorHAnsi" w:hAnsi="Verdana" w:cs="Verdana"/>
          <w:sz w:val="20"/>
          <w:szCs w:val="20"/>
        </w:rPr>
        <w:t>OP</w:t>
      </w:r>
      <w:r w:rsidR="00C75728">
        <w:rPr>
          <w:rFonts w:ascii="Verdana" w:eastAsiaTheme="minorHAnsi" w:hAnsi="Verdana" w:cs="Verdana"/>
          <w:sz w:val="20"/>
          <w:szCs w:val="20"/>
        </w:rPr>
        <w:t>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313C30FE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C75728">
        <w:rPr>
          <w:rFonts w:ascii="Verdana" w:hAnsi="Verdana"/>
          <w:sz w:val="20"/>
          <w:szCs w:val="20"/>
        </w:rPr>
        <w:t>SWZ</w:t>
      </w:r>
      <w:r w:rsidRPr="00040091">
        <w:rPr>
          <w:rFonts w:ascii="Verdana" w:hAnsi="Verdana"/>
          <w:sz w:val="20"/>
          <w:szCs w:val="20"/>
        </w:rPr>
        <w:t>.</w:t>
      </w:r>
    </w:p>
    <w:p w14:paraId="2D7B4BA8" w14:textId="77777777" w:rsidR="008F5A31" w:rsidRPr="00040091" w:rsidRDefault="008F5A31" w:rsidP="00DB0B42">
      <w:pPr>
        <w:rPr>
          <w:rFonts w:ascii="Verdana" w:hAnsi="Verdana"/>
          <w:b/>
        </w:rPr>
      </w:pPr>
    </w:p>
    <w:p w14:paraId="6E124591" w14:textId="77777777" w:rsidR="00EF0E85" w:rsidRDefault="00424312" w:rsidP="00EF5355">
      <w:pPr>
        <w:pStyle w:val="Akapitzlist"/>
        <w:numPr>
          <w:ilvl w:val="0"/>
          <w:numId w:val="25"/>
        </w:numPr>
        <w:tabs>
          <w:tab w:val="left" w:pos="476"/>
        </w:tabs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>OŚWIADCZAMY</w:t>
      </w:r>
      <w:r w:rsidRPr="00040091">
        <w:rPr>
          <w:rFonts w:ascii="Verdana" w:hAnsi="Verdana"/>
        </w:rPr>
        <w:t xml:space="preserve">, </w:t>
      </w:r>
      <w:r w:rsidRPr="00040091">
        <w:rPr>
          <w:rFonts w:ascii="Verdana" w:hAnsi="Verdana"/>
          <w:sz w:val="20"/>
          <w:szCs w:val="20"/>
        </w:rPr>
        <w:t>iż informacje i dokumenty zawarte w odrębnym, stosownie oznaczonym i nazwanym załączniku</w:t>
      </w:r>
      <w:r w:rsidRPr="00040091" w:rsidDel="00267663">
        <w:rPr>
          <w:rFonts w:ascii="Verdana" w:hAnsi="Verdana"/>
          <w:sz w:val="20"/>
          <w:szCs w:val="20"/>
        </w:rPr>
        <w:t xml:space="preserve"> </w:t>
      </w:r>
      <w:r w:rsidRPr="00040091">
        <w:rPr>
          <w:rFonts w:ascii="Verdana" w:hAnsi="Verdana"/>
          <w:sz w:val="20"/>
          <w:szCs w:val="20"/>
        </w:rPr>
        <w:t xml:space="preserve">____ </w:t>
      </w:r>
      <w:r w:rsidRPr="00040091">
        <w:rPr>
          <w:rFonts w:ascii="Verdana" w:hAnsi="Verdana"/>
          <w:i/>
          <w:sz w:val="20"/>
          <w:szCs w:val="20"/>
        </w:rPr>
        <w:t>(należy podać nazwę załącznika)</w:t>
      </w:r>
      <w:r w:rsidRPr="00040091">
        <w:rPr>
          <w:rFonts w:ascii="Verdana" w:hAnsi="Verdana"/>
          <w:sz w:val="20"/>
          <w:szCs w:val="20"/>
        </w:rPr>
        <w:t xml:space="preserve"> stanowią tajemnicę przedsiębiorstwa w rozumieniu przepisów o zwalczaniu nieuczciwej konkurencji, co wykazaliśmy w </w:t>
      </w:r>
      <w:r w:rsidRPr="00056A1E">
        <w:rPr>
          <w:rFonts w:ascii="Verdana" w:hAnsi="Verdana"/>
          <w:sz w:val="20"/>
          <w:szCs w:val="20"/>
        </w:rPr>
        <w:t xml:space="preserve">załączniku do Oferty  ____ </w:t>
      </w:r>
      <w:r w:rsidRPr="00056A1E">
        <w:rPr>
          <w:rFonts w:ascii="Verdana" w:hAnsi="Verdana"/>
          <w:i/>
          <w:sz w:val="20"/>
          <w:szCs w:val="20"/>
        </w:rPr>
        <w:t>(należy podać nazwę załącznika)</w:t>
      </w:r>
      <w:r w:rsidRPr="00056A1E">
        <w:rPr>
          <w:rFonts w:ascii="Verdana" w:hAnsi="Verdana"/>
          <w:sz w:val="20"/>
          <w:szCs w:val="20"/>
        </w:rPr>
        <w:t>i zastrzegamy, że nie mogą być one udostępniane.</w:t>
      </w:r>
    </w:p>
    <w:p w14:paraId="4E03CE33" w14:textId="77777777" w:rsidR="002C7EC6" w:rsidRPr="002C7EC6" w:rsidRDefault="002C7EC6" w:rsidP="002C7EC6">
      <w:pPr>
        <w:pStyle w:val="Akapitzlist"/>
        <w:rPr>
          <w:rFonts w:ascii="Verdana" w:hAnsi="Verdana"/>
          <w:sz w:val="20"/>
          <w:szCs w:val="20"/>
        </w:rPr>
      </w:pPr>
    </w:p>
    <w:p w14:paraId="030A648E" w14:textId="0FD28564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7F7BBC">
        <w:rPr>
          <w:rFonts w:ascii="Verdana" w:hAnsi="Verdana"/>
          <w:sz w:val="20"/>
          <w:szCs w:val="20"/>
        </w:rPr>
        <w:t>WZOREM UMOWY I</w:t>
      </w:r>
      <w:r w:rsidR="00EF0E85" w:rsidRPr="002C7EC6">
        <w:rPr>
          <w:rFonts w:ascii="Verdana" w:hAnsi="Verdana"/>
          <w:sz w:val="20"/>
          <w:szCs w:val="20"/>
        </w:rPr>
        <w:t xml:space="preserve"> zobowiązujemy się, w przypadku wyboru naszej oferty, do zawarcia umowy zgodnej z niniejszą ofertą, na warunkach określonych w </w:t>
      </w:r>
      <w:r w:rsidR="007F7BBC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157C3F">
      <w:footerReference w:type="default" r:id="rId8"/>
      <w:pgSz w:w="11906" w:h="16838"/>
      <w:pgMar w:top="709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FEF8" w14:textId="77777777" w:rsidR="002276CF" w:rsidRDefault="002276CF" w:rsidP="00BE245A">
      <w:r>
        <w:separator/>
      </w:r>
    </w:p>
  </w:endnote>
  <w:endnote w:type="continuationSeparator" w:id="0">
    <w:p w14:paraId="36229FBD" w14:textId="77777777" w:rsidR="002276CF" w:rsidRDefault="002276CF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A88F" w14:textId="77777777" w:rsidR="002276CF" w:rsidRDefault="002276CF" w:rsidP="00BE245A">
      <w:r>
        <w:separator/>
      </w:r>
    </w:p>
  </w:footnote>
  <w:footnote w:type="continuationSeparator" w:id="0">
    <w:p w14:paraId="2CA6DBA5" w14:textId="77777777" w:rsidR="002276CF" w:rsidRDefault="002276CF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699555547">
    <w:abstractNumId w:val="10"/>
  </w:num>
  <w:num w:numId="2" w16cid:durableId="1374844273">
    <w:abstractNumId w:val="0"/>
  </w:num>
  <w:num w:numId="3" w16cid:durableId="1011252983">
    <w:abstractNumId w:val="32"/>
  </w:num>
  <w:num w:numId="4" w16cid:durableId="2070763868">
    <w:abstractNumId w:val="13"/>
  </w:num>
  <w:num w:numId="5" w16cid:durableId="2078018399">
    <w:abstractNumId w:val="7"/>
  </w:num>
  <w:num w:numId="6" w16cid:durableId="538057915">
    <w:abstractNumId w:val="25"/>
  </w:num>
  <w:num w:numId="7" w16cid:durableId="897277580">
    <w:abstractNumId w:val="39"/>
  </w:num>
  <w:num w:numId="8" w16cid:durableId="2021080630">
    <w:abstractNumId w:val="21"/>
  </w:num>
  <w:num w:numId="9" w16cid:durableId="1472206880">
    <w:abstractNumId w:val="43"/>
  </w:num>
  <w:num w:numId="10" w16cid:durableId="702366146">
    <w:abstractNumId w:val="28"/>
  </w:num>
  <w:num w:numId="11" w16cid:durableId="738089159">
    <w:abstractNumId w:val="36"/>
  </w:num>
  <w:num w:numId="12" w16cid:durableId="485896034">
    <w:abstractNumId w:val="42"/>
  </w:num>
  <w:num w:numId="13" w16cid:durableId="1622804335">
    <w:abstractNumId w:val="6"/>
  </w:num>
  <w:num w:numId="14" w16cid:durableId="1275821225">
    <w:abstractNumId w:val="23"/>
  </w:num>
  <w:num w:numId="15" w16cid:durableId="1432437124">
    <w:abstractNumId w:val="34"/>
  </w:num>
  <w:num w:numId="16" w16cid:durableId="559630500">
    <w:abstractNumId w:val="15"/>
  </w:num>
  <w:num w:numId="17" w16cid:durableId="1168061234">
    <w:abstractNumId w:val="24"/>
  </w:num>
  <w:num w:numId="18" w16cid:durableId="1744251223">
    <w:abstractNumId w:val="38"/>
  </w:num>
  <w:num w:numId="19" w16cid:durableId="524834620">
    <w:abstractNumId w:val="30"/>
  </w:num>
  <w:num w:numId="20" w16cid:durableId="951596550">
    <w:abstractNumId w:val="9"/>
  </w:num>
  <w:num w:numId="21" w16cid:durableId="1143504891">
    <w:abstractNumId w:val="18"/>
  </w:num>
  <w:num w:numId="22" w16cid:durableId="765270443">
    <w:abstractNumId w:val="20"/>
  </w:num>
  <w:num w:numId="23" w16cid:durableId="2137289847">
    <w:abstractNumId w:val="33"/>
  </w:num>
  <w:num w:numId="24" w16cid:durableId="1028720956">
    <w:abstractNumId w:val="17"/>
  </w:num>
  <w:num w:numId="25" w16cid:durableId="1396927887">
    <w:abstractNumId w:val="22"/>
  </w:num>
  <w:num w:numId="26" w16cid:durableId="1987468055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70989650">
    <w:abstractNumId w:val="11"/>
  </w:num>
  <w:num w:numId="28" w16cid:durableId="867720361">
    <w:abstractNumId w:val="37"/>
  </w:num>
  <w:num w:numId="29" w16cid:durableId="425998758">
    <w:abstractNumId w:val="12"/>
  </w:num>
  <w:num w:numId="30" w16cid:durableId="2122988144">
    <w:abstractNumId w:val="14"/>
  </w:num>
  <w:num w:numId="31" w16cid:durableId="808590117">
    <w:abstractNumId w:val="19"/>
  </w:num>
  <w:num w:numId="32" w16cid:durableId="717316108">
    <w:abstractNumId w:val="29"/>
  </w:num>
  <w:num w:numId="33" w16cid:durableId="1717271627">
    <w:abstractNumId w:val="44"/>
  </w:num>
  <w:num w:numId="34" w16cid:durableId="566769427">
    <w:abstractNumId w:val="8"/>
  </w:num>
  <w:num w:numId="35" w16cid:durableId="731852186">
    <w:abstractNumId w:val="27"/>
  </w:num>
  <w:num w:numId="36" w16cid:durableId="1685670551">
    <w:abstractNumId w:val="41"/>
  </w:num>
  <w:num w:numId="37" w16cid:durableId="1462117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4F6C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57C3F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6CF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462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45ED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31C2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2B2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6C46"/>
    <w:rsid w:val="00647931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179E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45306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6FC2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7F7BBC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04D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442F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2AF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4D7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0F5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5728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4E3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41AF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864"/>
    <w:rsid w:val="00EC5209"/>
    <w:rsid w:val="00EC69CD"/>
    <w:rsid w:val="00EC7942"/>
    <w:rsid w:val="00ED51CA"/>
    <w:rsid w:val="00ED52A1"/>
    <w:rsid w:val="00ED6235"/>
    <w:rsid w:val="00ED68C5"/>
    <w:rsid w:val="00ED7881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ACA16-0B0F-494A-B857-B54A79A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Miziorko Anna</cp:lastModifiedBy>
  <cp:revision>3</cp:revision>
  <cp:lastPrinted>2025-09-25T09:52:00Z</cp:lastPrinted>
  <dcterms:created xsi:type="dcterms:W3CDTF">2026-08-03T07:12:00Z</dcterms:created>
  <dcterms:modified xsi:type="dcterms:W3CDTF">2026-08-03T08:05:00Z</dcterms:modified>
</cp:coreProperties>
</file>